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043 Dance Show Ювенали Solo Open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Тизенберг</w:t>
      </w:r>
    </w:p>
    <w:p>
      <w:pPr>
        <w:spacing w:before="0" w:after="0"/>
      </w:pPr>
      <w:r>
        <w:t>B - Тетяна Фурманова</w:t>
      </w:r>
    </w:p>
    <w:p>
      <w:pPr>
        <w:spacing w:before="0" w:after="0"/>
      </w:pPr>
      <w:r>
        <w:t>C - Альона Міщенко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#802 Кіра Котюхова - 1 місце</w:t>
      </w:r>
    </w:p>
    <w:p>
      <w:pPr>
        <w:pStyle w:val="ListNumber"/>
        <w:spacing w:before="0" w:after="0"/>
      </w:pPr>
      <w:r>
        <w:t>#816 Єва Тур - 2 місце</w:t>
      </w:r>
    </w:p>
    <w:p>
      <w:pPr>
        <w:pStyle w:val="ListNumber"/>
        <w:spacing w:before="0" w:after="0"/>
      </w:pPr>
      <w:r>
        <w:t>#814 Віолетта Пєткова - 3 місце</w:t>
      </w:r>
    </w:p>
    <w:p>
      <w:pPr>
        <w:pStyle w:val="ListNumber"/>
        <w:spacing w:before="0" w:after="0"/>
      </w:pPr>
      <w:r>
        <w:t>#815 Анастасія Сукачова - 4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802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816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814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815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4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